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4A63DE">
        <w:t xml:space="preserve">Bijlage </w:t>
      </w:r>
      <w:r w:rsidR="004A63DE" w:rsidRPr="004A63DE">
        <w:t>6</w:t>
      </w:r>
      <w:r w:rsidRPr="004A63DE">
        <w:t xml:space="preserve"> – </w:t>
      </w:r>
      <w:r w:rsidR="00A14104">
        <w:t>Model</w:t>
      </w:r>
      <w:bookmarkStart w:id="10" w:name="_GoBack"/>
      <w:bookmarkEnd w:id="10"/>
      <w:r w:rsidR="00A14104">
        <w:t xml:space="preserve">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4A63DE"/>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40827"/>
  <w15:docId w15:val="{9432233D-679E-46C8-9A77-3001BAB2C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B293A3B7.dotm</Template>
  <TotalTime>18</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Heukelom, Agnes van</cp:lastModifiedBy>
  <cp:revision>4</cp:revision>
  <cp:lastPrinted>2019-06-25T09:05:00Z</cp:lastPrinted>
  <dcterms:created xsi:type="dcterms:W3CDTF">2019-07-10T09:04:00Z</dcterms:created>
  <dcterms:modified xsi:type="dcterms:W3CDTF">2020-04-18T05:46:00Z</dcterms:modified>
</cp:coreProperties>
</file>